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307 Dancehall Діти Solo Початківці Plus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Олена Рубан</w:t>
      </w:r>
    </w:p>
    <w:p>
      <w:pPr>
        <w:spacing w:before="0" w:after="0"/>
      </w:pPr>
      <w:r>
        <w:t>B - Аліна Лисікова</w:t>
      </w:r>
    </w:p>
    <w:p>
      <w:pPr>
        <w:spacing w:before="0" w:after="0"/>
      </w:pPr>
      <w:r>
        <w:t>C - Анастасія Оріна</w:t>
      </w:r>
    </w:p>
    <w:p>
      <w:pPr>
        <w:spacing w:before="0" w:after="0"/>
      </w:pPr>
      <w:r>
        <w:t>D - Тетяна Ворона</w:t>
      </w:r>
    </w:p>
    <w:p>
      <w:pPr>
        <w:spacing w:before="0" w:after="0"/>
      </w:pPr>
      <w:r>
        <w:t>E - Рижкова Олена</w:t>
      </w:r>
    </w:p>
    <w:p>
      <w:pPr>
        <w:spacing w:before="0" w:after="0"/>
      </w:pPr>
      <w:r>
        <w:t>F - KATiA (Чернігів)</w:t>
      </w:r>
    </w:p>
    <w:p>
      <w:pPr>
        <w:spacing w:before="0" w:after="0"/>
      </w:pPr>
      <w:r>
        <w:t>G - Ольга Яковлєва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#237 Олеся Обойшева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237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